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84D14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t>Załącznik nr 3 do Zapytania ofertowego</w:t>
      </w:r>
    </w:p>
    <w:p w14:paraId="0301B75C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t>Oświadczenie o spełnianiu warunków udziału i braku podstaw wykluczenia</w:t>
      </w:r>
    </w:p>
    <w:p w14:paraId="73E3F5A6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t>Ja / my niżej podpisany(-i), działając w imieniu i na rzecz Wykonawcy [nazwa Wykonawcy], oświadczam / oświadczamy, że:</w:t>
      </w:r>
    </w:p>
    <w:p w14:paraId="0B53C81D" w14:textId="77777777" w:rsidR="00606457" w:rsidRPr="0094474A" w:rsidRDefault="00000000" w:rsidP="008941BC">
      <w:pPr>
        <w:spacing w:after="40"/>
        <w:ind w:left="283" w:hanging="283"/>
        <w:jc w:val="both"/>
        <w:rPr>
          <w:lang w:val="pl-PL"/>
        </w:rPr>
      </w:pPr>
      <w:r w:rsidRPr="0094474A">
        <w:rPr>
          <w:b/>
          <w:lang w:val="pl-PL"/>
        </w:rPr>
        <w:t xml:space="preserve">1. </w:t>
      </w:r>
      <w:r w:rsidRPr="0094474A">
        <w:rPr>
          <w:lang w:val="pl-PL"/>
        </w:rPr>
        <w:t>spełniam / spełniamy warunki udziału w postępowaniu określone w Zapytaniu ofertowym;</w:t>
      </w:r>
    </w:p>
    <w:p w14:paraId="2830ACD2" w14:textId="77777777" w:rsidR="00606457" w:rsidRPr="0094474A" w:rsidRDefault="00000000" w:rsidP="008941BC">
      <w:pPr>
        <w:spacing w:after="40"/>
        <w:ind w:left="283" w:hanging="283"/>
        <w:jc w:val="both"/>
        <w:rPr>
          <w:lang w:val="pl-PL"/>
        </w:rPr>
      </w:pPr>
      <w:r w:rsidRPr="0094474A">
        <w:rPr>
          <w:b/>
          <w:lang w:val="pl-PL"/>
        </w:rPr>
        <w:t xml:space="preserve">2. </w:t>
      </w:r>
      <w:r w:rsidRPr="0094474A">
        <w:rPr>
          <w:lang w:val="pl-PL"/>
        </w:rPr>
        <w:t>dysponuję / dysponujemy potencjałem technicznym, osobowym, organizacyjnym i finansowym niezbędnym do należytego wykonania zamówienia;</w:t>
      </w:r>
    </w:p>
    <w:p w14:paraId="6E62B52D" w14:textId="77777777" w:rsidR="00606457" w:rsidRPr="0094474A" w:rsidRDefault="00000000" w:rsidP="008941BC">
      <w:pPr>
        <w:spacing w:after="40"/>
        <w:ind w:left="283" w:hanging="283"/>
        <w:jc w:val="both"/>
        <w:rPr>
          <w:lang w:val="pl-PL"/>
        </w:rPr>
      </w:pPr>
      <w:r w:rsidRPr="0094474A">
        <w:rPr>
          <w:b/>
          <w:lang w:val="pl-PL"/>
        </w:rPr>
        <w:t xml:space="preserve">3. </w:t>
      </w:r>
      <w:r w:rsidRPr="0094474A">
        <w:rPr>
          <w:lang w:val="pl-PL"/>
        </w:rPr>
        <w:t>nie zachodzą wobec mnie / nas podstawy wykluczenia określone w Zapytaniu ofertowym, w tym w zakresie konfliktu interesów, sankcji, likwidacji, upadłości, zaległości publicznoprawnych oraz poważnego naruszenia obowiązków zawodowych;</w:t>
      </w:r>
    </w:p>
    <w:p w14:paraId="5BCD64B9" w14:textId="77777777" w:rsidR="00606457" w:rsidRPr="0094474A" w:rsidRDefault="00000000" w:rsidP="008941BC">
      <w:pPr>
        <w:spacing w:after="40"/>
        <w:ind w:left="283" w:hanging="283"/>
        <w:jc w:val="both"/>
        <w:rPr>
          <w:lang w:val="pl-PL"/>
        </w:rPr>
      </w:pPr>
      <w:r w:rsidRPr="0094474A">
        <w:rPr>
          <w:b/>
          <w:lang w:val="pl-PL"/>
        </w:rPr>
        <w:t xml:space="preserve">4. </w:t>
      </w:r>
      <w:r w:rsidRPr="0094474A">
        <w:rPr>
          <w:lang w:val="pl-PL"/>
        </w:rPr>
        <w:t>wszystkie informacje zawarte w ofercie i załączonych dokumentach są prawdziwe, kompletne i aktualne;</w:t>
      </w:r>
    </w:p>
    <w:p w14:paraId="719E0444" w14:textId="77777777" w:rsidR="00606457" w:rsidRPr="0094474A" w:rsidRDefault="00000000" w:rsidP="008941BC">
      <w:pPr>
        <w:spacing w:after="40"/>
        <w:ind w:left="283" w:hanging="283"/>
        <w:jc w:val="both"/>
        <w:rPr>
          <w:lang w:val="pl-PL"/>
        </w:rPr>
      </w:pPr>
      <w:r w:rsidRPr="0094474A">
        <w:rPr>
          <w:b/>
          <w:lang w:val="pl-PL"/>
        </w:rPr>
        <w:t xml:space="preserve">5. </w:t>
      </w:r>
      <w:r w:rsidRPr="0094474A">
        <w:rPr>
          <w:lang w:val="pl-PL"/>
        </w:rPr>
        <w:t>na wezwanie Zamawiającego przedłożę / przedłożymy dodatkowe wyjaśnienia lub dokumenty potwierdzające informacje wskazane w ofercie, o ile będzie to dopuszczalne i nie spowoduje istotnej zmiany oferty.</w:t>
      </w:r>
    </w:p>
    <w:p w14:paraId="56169698" w14:textId="77777777" w:rsidR="00606457" w:rsidRDefault="00000000">
      <w:r w:rsidRPr="0094474A">
        <w:rPr>
          <w:lang w:val="pl-PL"/>
        </w:rPr>
        <w:t>Miejsce i</w:t>
      </w:r>
      <w:r>
        <w:t xml:space="preserve"> data: [__________________]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06457" w14:paraId="0ABBDD68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B9C22A8" w14:textId="77777777" w:rsidR="00606457" w:rsidRDefault="00000000">
            <w:pPr>
              <w:spacing w:after="0" w:line="252" w:lineRule="auto"/>
              <w:jc w:val="center"/>
            </w:pPr>
            <w:r>
              <w:rPr>
                <w:b/>
                <w:sz w:val="19"/>
              </w:rPr>
              <w:t>Wykonawca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EA4DE9" w14:textId="77777777" w:rsidR="00606457" w:rsidRDefault="00000000">
            <w:pPr>
              <w:spacing w:after="0" w:line="252" w:lineRule="auto"/>
              <w:jc w:val="center"/>
            </w:pPr>
            <w:r>
              <w:rPr>
                <w:b/>
                <w:sz w:val="19"/>
              </w:rPr>
              <w:t>Data / podpis</w:t>
            </w:r>
          </w:p>
        </w:tc>
      </w:tr>
      <w:tr w:rsidR="00606457" w14:paraId="2058AF4B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42998B3" w14:textId="77777777" w:rsidR="00606457" w:rsidRDefault="00000000">
            <w:pPr>
              <w:spacing w:after="0" w:line="252" w:lineRule="auto"/>
              <w:jc w:val="center"/>
            </w:pPr>
            <w:r>
              <w:rPr>
                <w:sz w:val="19"/>
              </w:rPr>
              <w:br/>
              <w:t>........................................................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AD3F487" w14:textId="77777777" w:rsidR="00606457" w:rsidRDefault="00000000">
            <w:pPr>
              <w:spacing w:after="0" w:line="252" w:lineRule="auto"/>
              <w:jc w:val="center"/>
            </w:pPr>
            <w:r>
              <w:rPr>
                <w:sz w:val="19"/>
              </w:rPr>
              <w:br/>
              <w:t>........................................................</w:t>
            </w:r>
          </w:p>
        </w:tc>
      </w:tr>
    </w:tbl>
    <w:p w14:paraId="05499855" w14:textId="77777777" w:rsidR="00606457" w:rsidRDefault="00606457"/>
    <w:p w14:paraId="73659E50" w14:textId="77777777" w:rsidR="00606457" w:rsidRDefault="00000000">
      <w:r>
        <w:br w:type="page"/>
      </w:r>
    </w:p>
    <w:p w14:paraId="1C774E10" w14:textId="77777777" w:rsidR="00606457" w:rsidRDefault="00000000">
      <w:pPr>
        <w:pStyle w:val="AnnexTitle"/>
      </w:pPr>
      <w:r>
        <w:lastRenderedPageBreak/>
        <w:t>Załącznik nr 4 do Zapytania ofertowego</w:t>
      </w:r>
    </w:p>
    <w:p w14:paraId="27FA7DFA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t>Oświadczenie o braku powiązań osobowych lub kapitałowych</w:t>
      </w:r>
    </w:p>
    <w:p w14:paraId="4FBFA235" w14:textId="77777777" w:rsidR="00606457" w:rsidRPr="0094474A" w:rsidRDefault="00000000" w:rsidP="0094474A">
      <w:pPr>
        <w:jc w:val="both"/>
        <w:rPr>
          <w:lang w:val="pl-PL"/>
        </w:rPr>
      </w:pPr>
      <w:r w:rsidRPr="0094474A">
        <w:rPr>
          <w:lang w:val="pl-PL"/>
        </w:rPr>
        <w:t>W związku z udziałem w postępowaniu o udzielenie zamówienia oświadczam / oświadczamy, że Wykonawca nie jest powiązany z Zamawiającym osobowo ani kapitałowo w rozumieniu Zapytania ofertowego.</w:t>
      </w:r>
    </w:p>
    <w:p w14:paraId="05BEA28D" w14:textId="77777777" w:rsidR="00606457" w:rsidRPr="0094474A" w:rsidRDefault="00000000" w:rsidP="0094474A">
      <w:pPr>
        <w:jc w:val="both"/>
        <w:rPr>
          <w:lang w:val="pl-PL"/>
        </w:rPr>
      </w:pPr>
      <w:r w:rsidRPr="0094474A">
        <w:rPr>
          <w:lang w:val="pl-PL"/>
        </w:rPr>
        <w:t>Przez powiązania osobowe lub kapitałowe rozumie się w szczególności powiązania polegające na:</w:t>
      </w:r>
    </w:p>
    <w:p w14:paraId="7D6E9FC9" w14:textId="77777777" w:rsidR="00606457" w:rsidRPr="0094474A" w:rsidRDefault="00000000" w:rsidP="0094474A">
      <w:pPr>
        <w:spacing w:after="40"/>
        <w:ind w:left="283" w:hanging="170"/>
        <w:jc w:val="both"/>
        <w:rPr>
          <w:lang w:val="pl-PL"/>
        </w:rPr>
      </w:pPr>
      <w:r w:rsidRPr="0094474A">
        <w:rPr>
          <w:b/>
          <w:lang w:val="pl-PL"/>
        </w:rPr>
        <w:t xml:space="preserve">• </w:t>
      </w:r>
      <w:r w:rsidRPr="0094474A">
        <w:rPr>
          <w:lang w:val="pl-PL"/>
        </w:rPr>
        <w:t>uczestniczeniu w spółce jako wspólnik spółki cywilnej lub spółki osobowej;</w:t>
      </w:r>
    </w:p>
    <w:p w14:paraId="17F4D470" w14:textId="77777777" w:rsidR="00606457" w:rsidRPr="0094474A" w:rsidRDefault="00000000" w:rsidP="0094474A">
      <w:pPr>
        <w:spacing w:after="40"/>
        <w:ind w:left="283" w:hanging="170"/>
        <w:jc w:val="both"/>
        <w:rPr>
          <w:lang w:val="pl-PL"/>
        </w:rPr>
      </w:pPr>
      <w:r w:rsidRPr="0094474A">
        <w:rPr>
          <w:b/>
          <w:lang w:val="pl-PL"/>
        </w:rPr>
        <w:t xml:space="preserve">• </w:t>
      </w:r>
      <w:r w:rsidRPr="0094474A">
        <w:rPr>
          <w:lang w:val="pl-PL"/>
        </w:rPr>
        <w:t>posiadaniu co najmniej 10% udziałów lub akcji;</w:t>
      </w:r>
    </w:p>
    <w:p w14:paraId="26868E40" w14:textId="77777777" w:rsidR="00606457" w:rsidRPr="0094474A" w:rsidRDefault="00000000" w:rsidP="0094474A">
      <w:pPr>
        <w:spacing w:after="40"/>
        <w:ind w:left="283" w:hanging="170"/>
        <w:jc w:val="both"/>
        <w:rPr>
          <w:lang w:val="pl-PL"/>
        </w:rPr>
      </w:pPr>
      <w:r w:rsidRPr="0094474A">
        <w:rPr>
          <w:b/>
          <w:lang w:val="pl-PL"/>
        </w:rPr>
        <w:t xml:space="preserve">• </w:t>
      </w:r>
      <w:r w:rsidRPr="0094474A">
        <w:rPr>
          <w:lang w:val="pl-PL"/>
        </w:rPr>
        <w:t>pełnieniu funkcji członka organu zarządzającego lub nadzorczego, prokurenta lub pełnomocnika;</w:t>
      </w:r>
    </w:p>
    <w:p w14:paraId="130C049F" w14:textId="77777777" w:rsidR="00606457" w:rsidRPr="0094474A" w:rsidRDefault="00000000" w:rsidP="0094474A">
      <w:pPr>
        <w:spacing w:after="40"/>
        <w:ind w:left="283" w:hanging="170"/>
        <w:jc w:val="both"/>
        <w:rPr>
          <w:lang w:val="pl-PL"/>
        </w:rPr>
      </w:pPr>
      <w:r w:rsidRPr="0094474A">
        <w:rPr>
          <w:b/>
          <w:lang w:val="pl-PL"/>
        </w:rPr>
        <w:t xml:space="preserve">• </w:t>
      </w:r>
      <w:r w:rsidRPr="0094474A">
        <w:rPr>
          <w:lang w:val="pl-PL"/>
        </w:rPr>
        <w:t>pozostawaniu w związku małżeńskim, w stosunku pokrewieństwa lub powinowactwa w linii prostej, pokrewieństwa lub powinowactwa w linii bocznej do drugiego stopnia albo w stosunku przysposobienia, opieki lub kurateli.</w:t>
      </w:r>
    </w:p>
    <w:p w14:paraId="686AD428" w14:textId="77777777" w:rsidR="0094474A" w:rsidRDefault="0094474A">
      <w:pPr>
        <w:rPr>
          <w:lang w:val="pl-PL"/>
        </w:rPr>
      </w:pPr>
    </w:p>
    <w:p w14:paraId="4F19F34B" w14:textId="458DB523" w:rsidR="00606457" w:rsidRPr="0094474A" w:rsidRDefault="00000000">
      <w:pPr>
        <w:rPr>
          <w:lang w:val="pl-PL"/>
        </w:rPr>
      </w:pPr>
      <w:r w:rsidRPr="0094474A">
        <w:rPr>
          <w:lang w:val="pl-PL"/>
        </w:rPr>
        <w:t>Miejsce i data: [__________________]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06457" w14:paraId="3FA4964C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97728B" w14:textId="77777777" w:rsidR="00606457" w:rsidRDefault="00000000">
            <w:pPr>
              <w:spacing w:after="0" w:line="252" w:lineRule="auto"/>
              <w:jc w:val="center"/>
            </w:pPr>
            <w:r>
              <w:rPr>
                <w:b/>
                <w:sz w:val="19"/>
              </w:rPr>
              <w:t>Wykonawca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A12005C" w14:textId="77777777" w:rsidR="00606457" w:rsidRDefault="00000000">
            <w:pPr>
              <w:spacing w:after="0" w:line="252" w:lineRule="auto"/>
              <w:jc w:val="center"/>
            </w:pPr>
            <w:r>
              <w:rPr>
                <w:b/>
                <w:sz w:val="19"/>
              </w:rPr>
              <w:t>Data / podpis</w:t>
            </w:r>
          </w:p>
        </w:tc>
      </w:tr>
      <w:tr w:rsidR="00606457" w14:paraId="2D9790D5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826C963" w14:textId="77777777" w:rsidR="00606457" w:rsidRDefault="00000000">
            <w:pPr>
              <w:spacing w:after="0" w:line="252" w:lineRule="auto"/>
              <w:jc w:val="center"/>
            </w:pPr>
            <w:r>
              <w:rPr>
                <w:sz w:val="19"/>
              </w:rPr>
              <w:br/>
              <w:t>........................................................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308A464" w14:textId="77777777" w:rsidR="00606457" w:rsidRDefault="00000000">
            <w:pPr>
              <w:spacing w:after="0" w:line="252" w:lineRule="auto"/>
              <w:jc w:val="center"/>
            </w:pPr>
            <w:r>
              <w:rPr>
                <w:sz w:val="19"/>
              </w:rPr>
              <w:br/>
              <w:t>........................................................</w:t>
            </w:r>
          </w:p>
        </w:tc>
      </w:tr>
    </w:tbl>
    <w:p w14:paraId="2A9C02A3" w14:textId="77777777" w:rsidR="00606457" w:rsidRDefault="00606457"/>
    <w:p w14:paraId="3E1DF717" w14:textId="77777777" w:rsidR="00606457" w:rsidRDefault="00000000">
      <w:r>
        <w:br w:type="page"/>
      </w:r>
    </w:p>
    <w:p w14:paraId="1E9CF8F6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lastRenderedPageBreak/>
        <w:t>Załącznik nr 5 do Zapytania ofertowego</w:t>
      </w:r>
    </w:p>
    <w:p w14:paraId="0707B369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t>Wykaz dostaw</w:t>
      </w:r>
    </w:p>
    <w:p w14:paraId="4D7A85E8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t>Wykaz dostaw wykonanych w okresie ostatnich 5 lat przed upływem terminu składania ofert, a jeżeli okres prowadzenia działalności jest krótszy – w tym okresie:</w:t>
      </w:r>
    </w:p>
    <w:tbl>
      <w:tblPr>
        <w:tblW w:w="0" w:type="auto"/>
        <w:jc w:val="center"/>
        <w:tblBorders>
          <w:top w:val="single" w:sz="4" w:space="0" w:color="A7BAC9"/>
          <w:left w:val="single" w:sz="4" w:space="0" w:color="A7BAC9"/>
          <w:bottom w:val="single" w:sz="4" w:space="0" w:color="A7BAC9"/>
          <w:right w:val="single" w:sz="4" w:space="0" w:color="A7BAC9"/>
          <w:insideH w:val="single" w:sz="4" w:space="0" w:color="A7BAC9"/>
          <w:insideV w:val="single" w:sz="4" w:space="0" w:color="A7BAC9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041"/>
        <w:gridCol w:w="2494"/>
        <w:gridCol w:w="1700"/>
        <w:gridCol w:w="1701"/>
        <w:gridCol w:w="1701"/>
      </w:tblGrid>
      <w:tr w:rsidR="00606457" w:rsidRPr="0094474A" w14:paraId="1D387D01" w14:textId="77777777">
        <w:trPr>
          <w:cantSplit/>
          <w:tblHeader/>
          <w:jc w:val="center"/>
        </w:trPr>
        <w:tc>
          <w:tcPr>
            <w:tcW w:w="454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6FE90C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Lp.</w:t>
            </w:r>
          </w:p>
        </w:tc>
        <w:tc>
          <w:tcPr>
            <w:tcW w:w="2041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04C746A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Odbiorca</w:t>
            </w:r>
          </w:p>
        </w:tc>
        <w:tc>
          <w:tcPr>
            <w:tcW w:w="2494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01AAE25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Przedmiot i zakres</w:t>
            </w:r>
          </w:p>
        </w:tc>
        <w:tc>
          <w:tcPr>
            <w:tcW w:w="1247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A979EA6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Wartość brutto</w:t>
            </w:r>
          </w:p>
        </w:tc>
        <w:tc>
          <w:tcPr>
            <w:tcW w:w="1701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5AE4503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Termin wykonania</w:t>
            </w:r>
          </w:p>
        </w:tc>
        <w:tc>
          <w:tcPr>
            <w:tcW w:w="1701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99A3D90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Dowód należytego wykonania</w:t>
            </w:r>
          </w:p>
        </w:tc>
      </w:tr>
      <w:tr w:rsidR="00606457" w:rsidRPr="0094474A" w14:paraId="345ADE71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2051FA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1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1F5A9A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[nazwa odbiorcy]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7A509A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dostawy]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772CAC2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[PLN]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9D951C3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[od–do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1228526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[referencje / inny dokument]</w:t>
            </w:r>
          </w:p>
        </w:tc>
      </w:tr>
      <w:tr w:rsidR="00606457" w:rsidRPr="0094474A" w14:paraId="787927D5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147483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4C688CD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[nazwa odbiorcy]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F7AF7B1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dostawy]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B7D0542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[PLN]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3FAB84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[od–do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3A3A83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[referencje / inny dokument]</w:t>
            </w:r>
          </w:p>
        </w:tc>
      </w:tr>
      <w:tr w:rsidR="00606457" w:rsidRPr="0094474A" w14:paraId="4FAAE10D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AFA1F1F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888D522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[nazwa odbiorcy]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4655045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dostawy]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DC53583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[PLN]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1A2E99D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[od–do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E8EBCD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[referencje / inny dokument]</w:t>
            </w:r>
          </w:p>
        </w:tc>
      </w:tr>
      <w:tr w:rsidR="00606457" w:rsidRPr="0094474A" w14:paraId="7B2414A7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98897CC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834526A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[nazwa odbiorcy]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A4A7629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dostawy]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5A3F1F1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[PLN]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85655F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[od–do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18EB78B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[referencje / inny dokument]</w:t>
            </w:r>
          </w:p>
        </w:tc>
      </w:tr>
    </w:tbl>
    <w:p w14:paraId="32393D9C" w14:textId="77777777" w:rsidR="00606457" w:rsidRPr="0094474A" w:rsidRDefault="00606457">
      <w:pPr>
        <w:rPr>
          <w:lang w:val="pl-PL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06457" w:rsidRPr="0094474A" w14:paraId="526049D9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8FD55B9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sz w:val="19"/>
                <w:lang w:val="pl-PL"/>
              </w:rPr>
              <w:t>Wykonawca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9CE8210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sz w:val="19"/>
                <w:lang w:val="pl-PL"/>
              </w:rPr>
              <w:t>Data / podpis</w:t>
            </w:r>
          </w:p>
        </w:tc>
      </w:tr>
      <w:tr w:rsidR="00606457" w:rsidRPr="0094474A" w14:paraId="318F3280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2FDDFD9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sz w:val="19"/>
                <w:lang w:val="pl-PL"/>
              </w:rPr>
              <w:br/>
              <w:t>........................................................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8175C0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sz w:val="19"/>
                <w:lang w:val="pl-PL"/>
              </w:rPr>
              <w:br/>
              <w:t>........................................................</w:t>
            </w:r>
          </w:p>
        </w:tc>
      </w:tr>
    </w:tbl>
    <w:p w14:paraId="5D9113C4" w14:textId="77777777" w:rsidR="00606457" w:rsidRPr="0094474A" w:rsidRDefault="00606457">
      <w:pPr>
        <w:rPr>
          <w:lang w:val="pl-PL"/>
        </w:rPr>
      </w:pPr>
    </w:p>
    <w:p w14:paraId="21B03A0B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br w:type="page"/>
      </w:r>
    </w:p>
    <w:p w14:paraId="00AF8ACC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lastRenderedPageBreak/>
        <w:t>Załącznik nr 6 do Zapytania ofertowego</w:t>
      </w:r>
    </w:p>
    <w:p w14:paraId="696C5C92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t>Wykaz osób skierowanych do realizacji zamówienia</w:t>
      </w:r>
    </w:p>
    <w:tbl>
      <w:tblPr>
        <w:tblW w:w="0" w:type="auto"/>
        <w:jc w:val="center"/>
        <w:tblBorders>
          <w:top w:val="single" w:sz="4" w:space="0" w:color="A7BAC9"/>
          <w:left w:val="single" w:sz="4" w:space="0" w:color="A7BAC9"/>
          <w:bottom w:val="single" w:sz="4" w:space="0" w:color="A7BAC9"/>
          <w:right w:val="single" w:sz="4" w:space="0" w:color="A7BAC9"/>
          <w:insideH w:val="single" w:sz="4" w:space="0" w:color="A7BAC9"/>
          <w:insideV w:val="single" w:sz="4" w:space="0" w:color="A7BAC9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814"/>
        <w:gridCol w:w="1700"/>
        <w:gridCol w:w="2721"/>
        <w:gridCol w:w="1871"/>
        <w:gridCol w:w="1700"/>
      </w:tblGrid>
      <w:tr w:rsidR="00606457" w:rsidRPr="0094474A" w14:paraId="768A7F11" w14:textId="77777777">
        <w:trPr>
          <w:cantSplit/>
          <w:tblHeader/>
          <w:jc w:val="center"/>
        </w:trPr>
        <w:tc>
          <w:tcPr>
            <w:tcW w:w="454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D282A2C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Lp.</w:t>
            </w:r>
          </w:p>
        </w:tc>
        <w:tc>
          <w:tcPr>
            <w:tcW w:w="1814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E6DD30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Rola</w:t>
            </w:r>
          </w:p>
        </w:tc>
        <w:tc>
          <w:tcPr>
            <w:tcW w:w="1587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C03004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2721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FEB80F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Doświadczenie</w:t>
            </w:r>
          </w:p>
        </w:tc>
        <w:tc>
          <w:tcPr>
            <w:tcW w:w="1871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4E7F089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b/>
                <w:color w:val="FFFFFF"/>
                <w:sz w:val="20"/>
                <w:szCs w:val="20"/>
                <w:lang w:val="pl-PL"/>
              </w:rPr>
              <w:t>Certyfikaty / uprawnienia</w:t>
            </w:r>
          </w:p>
        </w:tc>
        <w:tc>
          <w:tcPr>
            <w:tcW w:w="1361" w:type="dxa"/>
            <w:shd w:val="clear" w:color="auto" w:fill="1F4E7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03B6D9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color w:val="FFFFFF"/>
                <w:sz w:val="17"/>
                <w:lang w:val="pl-PL"/>
              </w:rPr>
              <w:t>Podstawa dysponowania</w:t>
            </w:r>
          </w:p>
        </w:tc>
      </w:tr>
      <w:tr w:rsidR="00606457" w:rsidRPr="005622FF" w14:paraId="24879EDF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A39A005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1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FBCA892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Kierownik projektu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9BD131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[imię i nazwisko]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BB50AB5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doświadczenia wymagany dla roli]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B68ADA6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[certyfikat / nr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9DAA8BA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[np. umowa o pracę / zobowiązanie]</w:t>
            </w:r>
          </w:p>
        </w:tc>
      </w:tr>
      <w:tr w:rsidR="00606457" w:rsidRPr="005622FF" w14:paraId="3DDAD8E4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1E68671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3C03DB9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Inżynier infrastruktury serwerowo-</w:t>
            </w:r>
            <w:proofErr w:type="spellStart"/>
            <w:r w:rsidRPr="0094474A">
              <w:rPr>
                <w:sz w:val="20"/>
                <w:szCs w:val="20"/>
                <w:lang w:val="pl-PL"/>
              </w:rPr>
              <w:t>wirtualizacyjnej</w:t>
            </w:r>
            <w:proofErr w:type="spellEnd"/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10C9D2F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[imię i nazwisko]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BF6B64E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doświadczenia wymagany dla roli]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BCBFA9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[certyfikat / nr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E116EF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[np. umowa o pracę / zobowiązanie]</w:t>
            </w:r>
          </w:p>
        </w:tc>
      </w:tr>
      <w:tr w:rsidR="00606457" w:rsidRPr="005622FF" w14:paraId="70896BCA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BF7088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E4CD2BF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Inżynier infrastruktury macierzowej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3DABDA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[imię i nazwisko]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CF6821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doświadczenia wymagany dla roli]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7E9998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[certyfikat / nr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7B39C8B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[np. umowa o pracę / zobowiązanie]</w:t>
            </w:r>
          </w:p>
        </w:tc>
      </w:tr>
      <w:tr w:rsidR="00606457" w:rsidRPr="005622FF" w14:paraId="02BFC674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F928C8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B9E5900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Inżynier infrastruktury backupowej i archiwizacyjnej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4C90E65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[imię i nazwisko]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3A17C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doświadczenia wymagany dla roli]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AEF40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[certyfikat / nr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5D47600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[np. umowa o pracę / zobowiązanie]</w:t>
            </w:r>
          </w:p>
        </w:tc>
      </w:tr>
      <w:tr w:rsidR="00606457" w:rsidRPr="005622FF" w14:paraId="37B89955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22D0B90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21485D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Inżynier bezpieczeństwa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8E1F95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[imię i nazwisko]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0276B7B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doświadczenia wymagany dla roli]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52FE3D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[certyfikat / nr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1F0389C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[np. umowa o pracę / zobowiązanie]</w:t>
            </w:r>
          </w:p>
        </w:tc>
      </w:tr>
      <w:tr w:rsidR="00606457" w:rsidRPr="005622FF" w14:paraId="4FA9675B" w14:textId="77777777">
        <w:trPr>
          <w:cantSplit/>
          <w:jc w:val="center"/>
        </w:trPr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FDF117E" w14:textId="77777777" w:rsidR="00606457" w:rsidRPr="0094474A" w:rsidRDefault="00000000">
            <w:pPr>
              <w:spacing w:after="0" w:line="252" w:lineRule="auto"/>
              <w:jc w:val="center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BAEF0C7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Inżynier zarządzania usługami IT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57F29D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[imię i nazwisko]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6032F4E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[opis doświadczenia wymagany dla roli]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3A74A4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[certyfikat / nr / data]</w:t>
            </w:r>
          </w:p>
        </w:tc>
        <w:tc>
          <w:tcPr>
            <w:tcW w:w="170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4997EFC" w14:textId="77777777" w:rsidR="00606457" w:rsidRPr="0094474A" w:rsidRDefault="00000000">
            <w:pPr>
              <w:spacing w:after="0" w:line="252" w:lineRule="auto"/>
              <w:rPr>
                <w:sz w:val="20"/>
                <w:szCs w:val="20"/>
                <w:lang w:val="pl-PL"/>
              </w:rPr>
            </w:pPr>
            <w:r w:rsidRPr="0094474A">
              <w:rPr>
                <w:sz w:val="20"/>
                <w:szCs w:val="20"/>
                <w:lang w:val="pl-PL"/>
              </w:rPr>
              <w:t>[np. umowa o pracę / zobowiązanie]</w:t>
            </w:r>
          </w:p>
        </w:tc>
      </w:tr>
    </w:tbl>
    <w:p w14:paraId="30EEF7C9" w14:textId="77777777" w:rsidR="00606457" w:rsidRPr="0094474A" w:rsidRDefault="00606457">
      <w:pPr>
        <w:rPr>
          <w:lang w:val="pl-PL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06457" w:rsidRPr="0094474A" w14:paraId="15C7DE15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AA498CF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sz w:val="19"/>
                <w:lang w:val="pl-PL"/>
              </w:rPr>
              <w:t>Wykonawca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7871F47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sz w:val="19"/>
                <w:lang w:val="pl-PL"/>
              </w:rPr>
              <w:t>Data / podpis</w:t>
            </w:r>
          </w:p>
        </w:tc>
      </w:tr>
      <w:tr w:rsidR="00606457" w:rsidRPr="0094474A" w14:paraId="3F3FAE74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F9F85B3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sz w:val="19"/>
                <w:lang w:val="pl-PL"/>
              </w:rPr>
              <w:br/>
              <w:t>........................................................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5D8F51A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sz w:val="19"/>
                <w:lang w:val="pl-PL"/>
              </w:rPr>
              <w:br/>
              <w:t>........................................................</w:t>
            </w:r>
          </w:p>
        </w:tc>
      </w:tr>
    </w:tbl>
    <w:p w14:paraId="091460F9" w14:textId="77777777" w:rsidR="00606457" w:rsidRPr="0094474A" w:rsidRDefault="00606457">
      <w:pPr>
        <w:rPr>
          <w:lang w:val="pl-PL"/>
        </w:rPr>
      </w:pPr>
    </w:p>
    <w:p w14:paraId="6DD8F936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br w:type="page"/>
      </w:r>
    </w:p>
    <w:p w14:paraId="37DD74C5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lastRenderedPageBreak/>
        <w:t>Załącznik nr 7 do Zapytania ofertowego</w:t>
      </w:r>
    </w:p>
    <w:p w14:paraId="45D56FA0" w14:textId="77777777" w:rsidR="00606457" w:rsidRPr="0094474A" w:rsidRDefault="00000000">
      <w:pPr>
        <w:pStyle w:val="AnnexTitle"/>
        <w:rPr>
          <w:lang w:val="pl-PL"/>
        </w:rPr>
      </w:pPr>
      <w:r w:rsidRPr="0094474A">
        <w:rPr>
          <w:lang w:val="pl-PL"/>
        </w:rPr>
        <w:t>Zobowiązanie podmiotu trzeciego do oddania zasobów do dyspozycji Wykonawcy</w:t>
      </w:r>
    </w:p>
    <w:p w14:paraId="28282099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t>Ja / my, działając w imieniu [nazwa podmiotu trzeciego], zobowiązuję / zobowiązujemy się oddać do dyspozycji Wykonawcy [nazwa Wykonawcy] zasoby niezbędne do realizacji zamówienia w następującym zakresie:</w:t>
      </w:r>
    </w:p>
    <w:p w14:paraId="26774E66" w14:textId="77777777" w:rsidR="00606457" w:rsidRPr="0094474A" w:rsidRDefault="00000000">
      <w:pPr>
        <w:spacing w:after="40"/>
        <w:ind w:left="283" w:hanging="283"/>
        <w:rPr>
          <w:lang w:val="pl-PL"/>
        </w:rPr>
      </w:pPr>
      <w:r w:rsidRPr="0094474A">
        <w:rPr>
          <w:b/>
          <w:lang w:val="pl-PL"/>
        </w:rPr>
        <w:t xml:space="preserve">1. </w:t>
      </w:r>
      <w:r w:rsidRPr="0094474A">
        <w:rPr>
          <w:lang w:val="pl-PL"/>
        </w:rPr>
        <w:t>zakres udostępnianych zasobów: [_____________________________________________]</w:t>
      </w:r>
    </w:p>
    <w:p w14:paraId="4A07571A" w14:textId="77777777" w:rsidR="00606457" w:rsidRPr="0094474A" w:rsidRDefault="00000000">
      <w:pPr>
        <w:spacing w:after="40"/>
        <w:ind w:left="283" w:hanging="283"/>
        <w:rPr>
          <w:lang w:val="pl-PL"/>
        </w:rPr>
      </w:pPr>
      <w:r w:rsidRPr="0094474A">
        <w:rPr>
          <w:b/>
          <w:lang w:val="pl-PL"/>
        </w:rPr>
        <w:t xml:space="preserve">2. </w:t>
      </w:r>
      <w:r w:rsidRPr="0094474A">
        <w:rPr>
          <w:lang w:val="pl-PL"/>
        </w:rPr>
        <w:t>sposób wykorzystania zasobów przy wykonywaniu zamówienia: [_____________________________________________]</w:t>
      </w:r>
    </w:p>
    <w:p w14:paraId="16A55531" w14:textId="77777777" w:rsidR="00606457" w:rsidRPr="0094474A" w:rsidRDefault="00000000">
      <w:pPr>
        <w:spacing w:after="40"/>
        <w:ind w:left="283" w:hanging="283"/>
        <w:rPr>
          <w:lang w:val="pl-PL"/>
        </w:rPr>
      </w:pPr>
      <w:r w:rsidRPr="0094474A">
        <w:rPr>
          <w:b/>
          <w:lang w:val="pl-PL"/>
        </w:rPr>
        <w:t xml:space="preserve">3. </w:t>
      </w:r>
      <w:r w:rsidRPr="0094474A">
        <w:rPr>
          <w:lang w:val="pl-PL"/>
        </w:rPr>
        <w:t>zakres i okres udziału podmiotu trzeciego przy wykonywaniu zamówienia: [_____________________________________________]</w:t>
      </w:r>
    </w:p>
    <w:p w14:paraId="5FC1FCFC" w14:textId="77777777" w:rsidR="00606457" w:rsidRPr="0094474A" w:rsidRDefault="00000000">
      <w:pPr>
        <w:spacing w:after="40"/>
        <w:ind w:left="283" w:hanging="283"/>
        <w:rPr>
          <w:lang w:val="pl-PL"/>
        </w:rPr>
      </w:pPr>
      <w:r w:rsidRPr="0094474A">
        <w:rPr>
          <w:b/>
          <w:lang w:val="pl-PL"/>
        </w:rPr>
        <w:t xml:space="preserve">4. </w:t>
      </w:r>
      <w:r w:rsidRPr="0094474A">
        <w:rPr>
          <w:lang w:val="pl-PL"/>
        </w:rPr>
        <w:t>potwierdzenie, że zasoby będą rzeczywiście dostępne Wykonawcy przez cały okres niezbędny do realizacji zamówienia.</w:t>
      </w:r>
    </w:p>
    <w:p w14:paraId="301334A0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t>Miejsce i data: [__________________]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06457" w:rsidRPr="0094474A" w14:paraId="6E326105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BD6B93C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sz w:val="19"/>
                <w:lang w:val="pl-PL"/>
              </w:rPr>
              <w:t>Podmiot trzeci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78D2E35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b/>
                <w:sz w:val="19"/>
                <w:lang w:val="pl-PL"/>
              </w:rPr>
              <w:t>Data / podpis</w:t>
            </w:r>
          </w:p>
        </w:tc>
      </w:tr>
      <w:tr w:rsidR="00606457" w:rsidRPr="0094474A" w14:paraId="753C2A06" w14:textId="77777777">
        <w:trPr>
          <w:jc w:val="center"/>
        </w:trPr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C0FEBF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sz w:val="19"/>
                <w:lang w:val="pl-PL"/>
              </w:rPr>
              <w:br/>
              <w:t>........................................................</w:t>
            </w:r>
          </w:p>
        </w:tc>
        <w:tc>
          <w:tcPr>
            <w:tcW w:w="470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F997AB" w14:textId="77777777" w:rsidR="00606457" w:rsidRPr="0094474A" w:rsidRDefault="00000000">
            <w:pPr>
              <w:spacing w:after="0" w:line="252" w:lineRule="auto"/>
              <w:jc w:val="center"/>
              <w:rPr>
                <w:lang w:val="pl-PL"/>
              </w:rPr>
            </w:pPr>
            <w:r w:rsidRPr="0094474A">
              <w:rPr>
                <w:sz w:val="19"/>
                <w:lang w:val="pl-PL"/>
              </w:rPr>
              <w:br/>
              <w:t>........................................................</w:t>
            </w:r>
          </w:p>
        </w:tc>
      </w:tr>
    </w:tbl>
    <w:p w14:paraId="20251D25" w14:textId="77777777" w:rsidR="00606457" w:rsidRPr="0094474A" w:rsidRDefault="00606457">
      <w:pPr>
        <w:rPr>
          <w:lang w:val="pl-PL"/>
        </w:rPr>
      </w:pPr>
    </w:p>
    <w:p w14:paraId="4ADBDCBF" w14:textId="77777777" w:rsidR="00606457" w:rsidRPr="0094474A" w:rsidRDefault="00000000">
      <w:pPr>
        <w:rPr>
          <w:lang w:val="pl-PL"/>
        </w:rPr>
      </w:pPr>
      <w:r w:rsidRPr="0094474A">
        <w:rPr>
          <w:lang w:val="pl-PL"/>
        </w:rPr>
        <w:br w:type="page"/>
      </w:r>
    </w:p>
    <w:sectPr w:rsidR="00606457" w:rsidRPr="0094474A" w:rsidSect="00034616">
      <w:pgSz w:w="12240" w:h="15840"/>
      <w:pgMar w:top="964" w:right="1020" w:bottom="850" w:left="102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A973" w14:textId="77777777" w:rsidR="00490CED" w:rsidRDefault="00490CED">
      <w:pPr>
        <w:spacing w:after="0" w:line="240" w:lineRule="auto"/>
      </w:pPr>
      <w:r>
        <w:separator/>
      </w:r>
    </w:p>
  </w:endnote>
  <w:endnote w:type="continuationSeparator" w:id="0">
    <w:p w14:paraId="4E5C091C" w14:textId="77777777" w:rsidR="00490CED" w:rsidRDefault="0049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5B9FB" w14:textId="77777777" w:rsidR="00490CED" w:rsidRDefault="00490CED">
      <w:pPr>
        <w:spacing w:after="0" w:line="240" w:lineRule="auto"/>
      </w:pPr>
      <w:r>
        <w:separator/>
      </w:r>
    </w:p>
  </w:footnote>
  <w:footnote w:type="continuationSeparator" w:id="0">
    <w:p w14:paraId="0276C6FF" w14:textId="77777777" w:rsidR="00490CED" w:rsidRDefault="00490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144595">
    <w:abstractNumId w:val="8"/>
  </w:num>
  <w:num w:numId="2" w16cid:durableId="878935245">
    <w:abstractNumId w:val="6"/>
  </w:num>
  <w:num w:numId="3" w16cid:durableId="2141416244">
    <w:abstractNumId w:val="5"/>
  </w:num>
  <w:num w:numId="4" w16cid:durableId="610668546">
    <w:abstractNumId w:val="4"/>
  </w:num>
  <w:num w:numId="5" w16cid:durableId="535505552">
    <w:abstractNumId w:val="7"/>
  </w:num>
  <w:num w:numId="6" w16cid:durableId="1460228026">
    <w:abstractNumId w:val="3"/>
  </w:num>
  <w:num w:numId="7" w16cid:durableId="1798598370">
    <w:abstractNumId w:val="2"/>
  </w:num>
  <w:num w:numId="8" w16cid:durableId="2112966078">
    <w:abstractNumId w:val="1"/>
  </w:num>
  <w:num w:numId="9" w16cid:durableId="202887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271C"/>
    <w:rsid w:val="00025364"/>
    <w:rsid w:val="00034616"/>
    <w:rsid w:val="0006063C"/>
    <w:rsid w:val="0015074B"/>
    <w:rsid w:val="002223C6"/>
    <w:rsid w:val="0029639D"/>
    <w:rsid w:val="00326F90"/>
    <w:rsid w:val="00490CED"/>
    <w:rsid w:val="005622FF"/>
    <w:rsid w:val="005C2149"/>
    <w:rsid w:val="00606457"/>
    <w:rsid w:val="007A2FEC"/>
    <w:rsid w:val="007D49EF"/>
    <w:rsid w:val="0084193D"/>
    <w:rsid w:val="008941BC"/>
    <w:rsid w:val="008B656A"/>
    <w:rsid w:val="0094474A"/>
    <w:rsid w:val="009553C4"/>
    <w:rsid w:val="00A606F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C69808"/>
  <w14:defaultImageDpi w14:val="300"/>
  <w15:docId w15:val="{1E5AB87F-E153-409E-8E04-4C84179E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ptos" w:eastAsia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itleCustom">
    <w:name w:val="TitleCustom"/>
    <w:pPr>
      <w:spacing w:after="120"/>
    </w:pPr>
    <w:rPr>
      <w:rFonts w:ascii="Aptos Display" w:eastAsia="Aptos Display" w:hAnsi="Aptos Display"/>
      <w:b/>
      <w:color w:val="0F3863"/>
      <w:sz w:val="40"/>
    </w:rPr>
  </w:style>
  <w:style w:type="paragraph" w:customStyle="1" w:styleId="SubtitleCustom">
    <w:name w:val="SubtitleCustom"/>
    <w:pPr>
      <w:spacing w:after="120"/>
    </w:pPr>
    <w:rPr>
      <w:rFonts w:ascii="Aptos" w:eastAsia="Aptos" w:hAnsi="Aptos"/>
      <w:color w:val="424242"/>
    </w:rPr>
  </w:style>
  <w:style w:type="paragraph" w:customStyle="1" w:styleId="SectionCustom">
    <w:name w:val="SectionCustom"/>
    <w:pPr>
      <w:keepNext/>
      <w:spacing w:before="200" w:after="80"/>
    </w:pPr>
    <w:rPr>
      <w:rFonts w:ascii="Aptos" w:eastAsia="Aptos" w:hAnsi="Aptos"/>
      <w:b/>
      <w:color w:val="0F3863"/>
      <w:sz w:val="26"/>
    </w:rPr>
  </w:style>
  <w:style w:type="paragraph" w:customStyle="1" w:styleId="SubsectionCustom">
    <w:name w:val="SubsectionCustom"/>
    <w:pPr>
      <w:keepNext/>
      <w:spacing w:before="160" w:after="60"/>
    </w:pPr>
    <w:rPr>
      <w:rFonts w:ascii="Aptos" w:eastAsia="Aptos" w:hAnsi="Aptos"/>
      <w:b/>
      <w:color w:val="1F4E79"/>
      <w:sz w:val="23"/>
    </w:rPr>
  </w:style>
  <w:style w:type="paragraph" w:customStyle="1" w:styleId="SmallGrey">
    <w:name w:val="SmallGrey"/>
    <w:pPr>
      <w:spacing w:after="0"/>
    </w:pPr>
    <w:rPr>
      <w:rFonts w:ascii="Aptos" w:eastAsia="Aptos" w:hAnsi="Aptos"/>
      <w:color w:val="5F5F5F"/>
      <w:sz w:val="17"/>
    </w:rPr>
  </w:style>
  <w:style w:type="paragraph" w:customStyle="1" w:styleId="AnnexTitle">
    <w:name w:val="AnnexTitle"/>
    <w:pPr>
      <w:spacing w:before="80" w:after="80"/>
      <w:jc w:val="center"/>
    </w:pPr>
    <w:rPr>
      <w:rFonts w:ascii="Aptos" w:eastAsia="Aptos" w:hAnsi="Aptos"/>
      <w:b/>
      <w:color w:val="0F3863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641</Words>
  <Characters>4524</Characters>
  <Application>Microsoft Office Word</Application>
  <DocSecurity>0</DocSecurity>
  <Lines>125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Olgierd Koleśnik</cp:lastModifiedBy>
  <cp:revision>3</cp:revision>
  <dcterms:created xsi:type="dcterms:W3CDTF">2013-12-23T23:15:00Z</dcterms:created>
  <dcterms:modified xsi:type="dcterms:W3CDTF">2026-03-30T06:48:00Z</dcterms:modified>
  <cp:category/>
</cp:coreProperties>
</file>